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AC326" w14:textId="77777777" w:rsidR="00DD0355" w:rsidRDefault="00DD0355" w:rsidP="003C19FE">
      <w:pPr>
        <w:rPr>
          <w:b/>
          <w:bCs/>
          <w:sz w:val="40"/>
          <w:szCs w:val="40"/>
        </w:rPr>
      </w:pPr>
    </w:p>
    <w:p w14:paraId="65DD530F" w14:textId="008C3F3C" w:rsidR="003C19FE" w:rsidRPr="00FD0FAE" w:rsidRDefault="002C786E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Openbegroting </w:t>
      </w:r>
    </w:p>
    <w:p w14:paraId="76C84083" w14:textId="77777777" w:rsidR="00FD0FAE" w:rsidRDefault="00FD0FAE" w:rsidP="003C19FE"/>
    <w:p w14:paraId="7B5FC82A" w14:textId="72CF23EA" w:rsidR="002C786E" w:rsidRPr="002C786E" w:rsidRDefault="00E74008" w:rsidP="003C19FE">
      <w:pPr>
        <w:rPr>
          <w:b/>
        </w:rPr>
      </w:pPr>
      <w:r w:rsidRPr="00D270E7">
        <w:rPr>
          <w:b/>
          <w:u w:val="single"/>
        </w:rPr>
        <w:t>LEVERING EN INSTALLATIE</w:t>
      </w:r>
      <w:r w:rsidR="007C16C4">
        <w:rPr>
          <w:b/>
        </w:rPr>
        <w:t xml:space="preserve"> </w:t>
      </w:r>
    </w:p>
    <w:p w14:paraId="248EE6B9" w14:textId="77777777" w:rsidR="002C786E" w:rsidRDefault="002C786E" w:rsidP="003C19FE"/>
    <w:p w14:paraId="19361D9A" w14:textId="77777777" w:rsidR="002C786E" w:rsidRPr="002C786E" w:rsidRDefault="002C786E" w:rsidP="002C786E">
      <w:pPr>
        <w:rPr>
          <w:b/>
        </w:rPr>
      </w:pPr>
      <w:r w:rsidRPr="002C786E">
        <w:rPr>
          <w:b/>
        </w:rPr>
        <w:t>1. Materialen</w:t>
      </w:r>
    </w:p>
    <w:p w14:paraId="4C1A60FB" w14:textId="77777777" w:rsidR="002C786E" w:rsidRDefault="002C786E" w:rsidP="002C786E"/>
    <w:p w14:paraId="2B075454" w14:textId="77777777" w:rsidR="002C786E" w:rsidRDefault="002C786E" w:rsidP="002C786E">
      <w:r>
        <w:t>1.1 Zonnepanelen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533AD782" w14:textId="77777777" w:rsidR="002C786E" w:rsidRDefault="002C786E" w:rsidP="002C786E"/>
    <w:p w14:paraId="136A6A86" w14:textId="77777777" w:rsidR="002C786E" w:rsidRDefault="002C786E" w:rsidP="002C786E">
      <w:r>
        <w:t>1.2 Ondersteuningsconstructie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7485576A" w14:textId="77777777" w:rsidR="002C786E" w:rsidRDefault="002C786E" w:rsidP="002C786E"/>
    <w:p w14:paraId="3A777B50" w14:textId="77777777" w:rsidR="002C786E" w:rsidRDefault="002C786E" w:rsidP="002C786E">
      <w:r>
        <w:t>1.3 DC bekabeling en montagemateriaal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14C28501" w14:textId="77777777" w:rsidR="002C786E" w:rsidRDefault="002C786E" w:rsidP="002C786E"/>
    <w:p w14:paraId="05754225" w14:textId="77777777" w:rsidR="002C786E" w:rsidRDefault="002C786E" w:rsidP="002C786E">
      <w:r>
        <w:t>1.4 Omvormers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7E77438E" w14:textId="77777777" w:rsidR="002C786E" w:rsidRDefault="002C786E" w:rsidP="002C786E"/>
    <w:p w14:paraId="40678EAE" w14:textId="77777777" w:rsidR="002C786E" w:rsidRDefault="002C786E" w:rsidP="002C786E">
      <w:r>
        <w:t>1.5 AC bekabeling en montagemateriaal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5FD978DC" w14:textId="77777777" w:rsidR="002C786E" w:rsidRDefault="002C786E" w:rsidP="002C786E"/>
    <w:p w14:paraId="34FE6CFC" w14:textId="77777777" w:rsidR="002C786E" w:rsidRDefault="002C786E" w:rsidP="002C786E">
      <w:r>
        <w:t>1.6 Overig (nader te specificeren)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1FA7C9F4" w14:textId="77777777" w:rsidR="002C786E" w:rsidRDefault="002C786E" w:rsidP="002C786E"/>
    <w:p w14:paraId="02FB5748" w14:textId="77777777" w:rsidR="002C786E" w:rsidRDefault="002C786E" w:rsidP="002C786E"/>
    <w:p w14:paraId="7F501D20" w14:textId="77777777" w:rsidR="002C786E" w:rsidRPr="002C786E" w:rsidRDefault="002C786E" w:rsidP="002C786E">
      <w:pPr>
        <w:rPr>
          <w:b/>
        </w:rPr>
      </w:pPr>
      <w:r w:rsidRPr="002C786E">
        <w:rPr>
          <w:b/>
        </w:rPr>
        <w:t>2. Arbeid</w:t>
      </w:r>
    </w:p>
    <w:p w14:paraId="3F7A48C4" w14:textId="77777777" w:rsidR="002C786E" w:rsidRDefault="002C786E" w:rsidP="002C786E"/>
    <w:p w14:paraId="51466696" w14:textId="77777777" w:rsidR="002C786E" w:rsidRDefault="002C786E" w:rsidP="002C786E">
      <w:r>
        <w:t xml:space="preserve">2.1 Installatiewerkzaamheden zonnepanelen, </w:t>
      </w:r>
      <w:proofErr w:type="spellStart"/>
      <w:r>
        <w:t>ondersteuningsconstuctie</w:t>
      </w:r>
      <w:proofErr w:type="spellEnd"/>
      <w:r>
        <w:t xml:space="preserve"> en </w:t>
      </w:r>
    </w:p>
    <w:p w14:paraId="14DA6B1A" w14:textId="77777777" w:rsidR="002C786E" w:rsidRDefault="002C786E" w:rsidP="002C786E">
      <w:r>
        <w:t>DC bekabeling/montage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1A4B796C" w14:textId="77777777" w:rsidR="002C786E" w:rsidRDefault="002C786E" w:rsidP="002C786E"/>
    <w:p w14:paraId="5C7DE7D1" w14:textId="77777777" w:rsidR="002C786E" w:rsidRDefault="002C786E" w:rsidP="002C786E">
      <w:r>
        <w:t>2.2 Inst</w:t>
      </w:r>
      <w:r w:rsidR="002746C5">
        <w:t xml:space="preserve">allatiewerkzaamheden omvormers, </w:t>
      </w:r>
      <w:r>
        <w:t>AC bekabeling/montage</w:t>
      </w:r>
      <w:r w:rsidR="002746C5">
        <w:t xml:space="preserve"> en netaansluiting</w:t>
      </w:r>
      <w:r>
        <w:tab/>
        <w:t>€ _____________</w:t>
      </w:r>
    </w:p>
    <w:p w14:paraId="653336FB" w14:textId="77777777" w:rsidR="002C786E" w:rsidRDefault="002C786E" w:rsidP="002C786E"/>
    <w:p w14:paraId="78D13743" w14:textId="77777777" w:rsidR="002C786E" w:rsidRDefault="002C786E" w:rsidP="002C786E">
      <w:r>
        <w:t>2.3 Overig (nader te specificeren)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0D41FDC1" w14:textId="77777777" w:rsidR="002C786E" w:rsidRDefault="002C786E" w:rsidP="002C786E"/>
    <w:p w14:paraId="37B084B2" w14:textId="77777777" w:rsidR="002C786E" w:rsidRDefault="002C786E" w:rsidP="002C786E"/>
    <w:p w14:paraId="09DF6142" w14:textId="77777777" w:rsidR="002C786E" w:rsidRPr="002C786E" w:rsidRDefault="002C786E" w:rsidP="002C786E">
      <w:pPr>
        <w:rPr>
          <w:b/>
        </w:rPr>
      </w:pPr>
      <w:r w:rsidRPr="002C786E">
        <w:rPr>
          <w:b/>
        </w:rPr>
        <w:t>3. Overig</w:t>
      </w:r>
      <w:r>
        <w:rPr>
          <w:b/>
        </w:rPr>
        <w:t xml:space="preserve"> </w:t>
      </w:r>
      <w:r>
        <w:t>(nader te specificeren)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€ _____________</w:t>
      </w:r>
    </w:p>
    <w:p w14:paraId="59A2C41E" w14:textId="77777777" w:rsidR="002C786E" w:rsidRDefault="002C786E" w:rsidP="002C786E"/>
    <w:p w14:paraId="544A9401" w14:textId="77777777" w:rsidR="002C786E" w:rsidRDefault="002C786E" w:rsidP="002C786E"/>
    <w:p w14:paraId="4C1CD3C9" w14:textId="77777777" w:rsidR="002C786E" w:rsidRDefault="002C786E" w:rsidP="002C786E"/>
    <w:p w14:paraId="08F5B5AB" w14:textId="600FA331" w:rsidR="00E74008" w:rsidRPr="002C786E" w:rsidRDefault="00E74008" w:rsidP="00E74008">
      <w:pPr>
        <w:rPr>
          <w:b/>
        </w:rPr>
      </w:pPr>
      <w:r>
        <w:rPr>
          <w:b/>
        </w:rPr>
        <w:t>(A) TOTAAL LEVERING EN INSTALLATIE</w:t>
      </w:r>
      <w:r w:rsidRPr="002C786E"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Totaal </w:t>
      </w:r>
      <w:r w:rsidRPr="002C786E">
        <w:rPr>
          <w:b/>
        </w:rPr>
        <w:t>excl. BTW</w:t>
      </w:r>
      <w:r w:rsidRPr="002C786E">
        <w:rPr>
          <w:b/>
        </w:rPr>
        <w:tab/>
        <w:t xml:space="preserve">€ </w:t>
      </w:r>
      <w:r w:rsidRPr="00FF61A4">
        <w:rPr>
          <w:b/>
          <w:u w:val="double"/>
        </w:rPr>
        <w:t>_____________</w:t>
      </w:r>
      <w:r w:rsidR="00A77DA6">
        <w:rPr>
          <w:rStyle w:val="Voetnootmarkering"/>
          <w:b/>
          <w:u w:val="double"/>
        </w:rPr>
        <w:footnoteReference w:id="1"/>
      </w:r>
    </w:p>
    <w:p w14:paraId="554706F5" w14:textId="77777777" w:rsidR="002C786E" w:rsidRDefault="002C786E" w:rsidP="002C786E"/>
    <w:p w14:paraId="20E2DACB" w14:textId="77777777" w:rsidR="00427968" w:rsidRDefault="00427968">
      <w:r>
        <w:br w:type="page"/>
      </w:r>
    </w:p>
    <w:p w14:paraId="39F065E7" w14:textId="77777777" w:rsidR="002C786E" w:rsidRDefault="002C786E" w:rsidP="003C19FE"/>
    <w:p w14:paraId="568225AF" w14:textId="77777777" w:rsidR="00427968" w:rsidRPr="00D270E7" w:rsidRDefault="00427968" w:rsidP="00427968">
      <w:pPr>
        <w:rPr>
          <w:b/>
          <w:u w:val="single"/>
        </w:rPr>
      </w:pPr>
      <w:r w:rsidRPr="00D270E7">
        <w:rPr>
          <w:b/>
          <w:u w:val="single"/>
        </w:rPr>
        <w:t>ONDERHOUD</w:t>
      </w:r>
    </w:p>
    <w:p w14:paraId="59EC9173" w14:textId="77777777" w:rsidR="00427968" w:rsidRDefault="00427968" w:rsidP="00427968">
      <w:pPr>
        <w:rPr>
          <w:b/>
        </w:rPr>
      </w:pPr>
    </w:p>
    <w:p w14:paraId="6394D1AD" w14:textId="77777777" w:rsidR="00427968" w:rsidRDefault="00427968" w:rsidP="00427968">
      <w:pPr>
        <w:rPr>
          <w:b/>
        </w:rPr>
      </w:pPr>
    </w:p>
    <w:p w14:paraId="5F3CBF13" w14:textId="77777777" w:rsidR="00427968" w:rsidRPr="00A42E43" w:rsidRDefault="00427968" w:rsidP="00427968">
      <w:pPr>
        <w:rPr>
          <w:b/>
        </w:rPr>
      </w:pPr>
      <w:r w:rsidRPr="00A42E43">
        <w:rPr>
          <w:b/>
        </w:rPr>
        <w:t>Onderhoud (1 jaar)</w:t>
      </w:r>
    </w:p>
    <w:p w14:paraId="387B24F4" w14:textId="77777777" w:rsidR="00427968" w:rsidRPr="00A42E43" w:rsidRDefault="00427968" w:rsidP="00427968"/>
    <w:p w14:paraId="67457171" w14:textId="435CAFBA" w:rsidR="00427968" w:rsidRPr="00A93F7B" w:rsidRDefault="007C16C4" w:rsidP="00427968">
      <w:r>
        <w:t>Onderhoud</w:t>
      </w:r>
      <w:r w:rsidR="00427968" w:rsidRPr="00427968">
        <w:t xml:space="preserve"> </w:t>
      </w:r>
      <w:r w:rsidR="00427968">
        <w:t>(1</w:t>
      </w:r>
      <w:r w:rsidR="00427968" w:rsidRPr="00A93F7B">
        <w:t xml:space="preserve"> jaar)</w:t>
      </w:r>
      <w:r>
        <w:tab/>
      </w:r>
      <w:r>
        <w:tab/>
      </w:r>
      <w:r w:rsidR="00427968" w:rsidRPr="00A93F7B">
        <w:tab/>
      </w:r>
      <w:r w:rsidR="00427968" w:rsidRPr="00A93F7B">
        <w:tab/>
      </w:r>
      <w:r w:rsidR="00427968" w:rsidRPr="00A93F7B">
        <w:tab/>
      </w:r>
      <w:r w:rsidR="00427968" w:rsidRPr="00A93F7B">
        <w:tab/>
      </w:r>
      <w:r w:rsidR="005709F3">
        <w:tab/>
      </w:r>
      <w:r w:rsidR="005709F3">
        <w:tab/>
      </w:r>
      <w:r w:rsidR="00427968" w:rsidRPr="00A93F7B">
        <w:tab/>
        <w:t>€ _____________</w:t>
      </w:r>
    </w:p>
    <w:p w14:paraId="6E1DDCDB" w14:textId="77777777" w:rsidR="00427968" w:rsidRPr="00A93F7B" w:rsidRDefault="00427968" w:rsidP="00427968"/>
    <w:p w14:paraId="0AAEB17A" w14:textId="77777777" w:rsidR="00427968" w:rsidRPr="002C786E" w:rsidRDefault="00427968" w:rsidP="00427968">
      <w:pPr>
        <w:rPr>
          <w:b/>
        </w:rPr>
      </w:pPr>
      <w:r>
        <w:rPr>
          <w:b/>
        </w:rPr>
        <w:t>ONDERHOUD (1 jaar)</w:t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  <w:t>Totaal excl. BTW</w:t>
      </w:r>
      <w:r w:rsidRPr="002C786E">
        <w:rPr>
          <w:b/>
        </w:rPr>
        <w:tab/>
        <w:t>€ _____________</w:t>
      </w:r>
    </w:p>
    <w:p w14:paraId="6ADB48CB" w14:textId="77777777" w:rsidR="00427968" w:rsidRDefault="00427968" w:rsidP="00427968"/>
    <w:p w14:paraId="79848BC7" w14:textId="77777777" w:rsidR="00427968" w:rsidRPr="002C786E" w:rsidRDefault="00427968" w:rsidP="00427968">
      <w:pPr>
        <w:rPr>
          <w:b/>
        </w:rPr>
      </w:pP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>
        <w:rPr>
          <w:b/>
        </w:rPr>
        <w:t>* 5 jaar</w:t>
      </w:r>
    </w:p>
    <w:p w14:paraId="6CF35131" w14:textId="77777777" w:rsidR="00427968" w:rsidRDefault="00427968" w:rsidP="00427968"/>
    <w:p w14:paraId="4D7EC766" w14:textId="77777777" w:rsidR="00427968" w:rsidRPr="002C786E" w:rsidRDefault="00427968" w:rsidP="00427968">
      <w:pPr>
        <w:rPr>
          <w:b/>
        </w:rPr>
      </w:pPr>
      <w:r>
        <w:rPr>
          <w:b/>
        </w:rPr>
        <w:t>(B) TOTAAL ONDERHOUD (5 jaar)</w:t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</w:r>
      <w:r w:rsidRPr="002C786E">
        <w:rPr>
          <w:b/>
        </w:rPr>
        <w:tab/>
        <w:t>Totaal excl. BTW</w:t>
      </w:r>
      <w:r w:rsidRPr="002C786E">
        <w:rPr>
          <w:b/>
        </w:rPr>
        <w:tab/>
        <w:t xml:space="preserve">€ </w:t>
      </w:r>
      <w:r w:rsidRPr="00FF61A4">
        <w:rPr>
          <w:b/>
          <w:u w:val="double"/>
        </w:rPr>
        <w:t>_____________</w:t>
      </w:r>
    </w:p>
    <w:p w14:paraId="13B484FA" w14:textId="77777777" w:rsidR="00427968" w:rsidRDefault="00427968" w:rsidP="00427968"/>
    <w:p w14:paraId="0F5E1409" w14:textId="77777777" w:rsidR="00427968" w:rsidRDefault="00427968" w:rsidP="00427968"/>
    <w:p w14:paraId="27334D00" w14:textId="77777777" w:rsidR="00427968" w:rsidRDefault="00427968" w:rsidP="00427968"/>
    <w:p w14:paraId="761DC786" w14:textId="77777777" w:rsidR="00427968" w:rsidRDefault="00427968" w:rsidP="00427968"/>
    <w:p w14:paraId="6F7C474E" w14:textId="77777777" w:rsidR="00427968" w:rsidRDefault="00427968" w:rsidP="00427968"/>
    <w:p w14:paraId="0DC85D45" w14:textId="77777777" w:rsidR="00427968" w:rsidRDefault="00427968" w:rsidP="00427968"/>
    <w:p w14:paraId="5AAEE320" w14:textId="77777777" w:rsidR="00427968" w:rsidRDefault="00427968" w:rsidP="00427968"/>
    <w:p w14:paraId="024C3246" w14:textId="77777777" w:rsidR="00427968" w:rsidRPr="00D270E7" w:rsidRDefault="00427968" w:rsidP="00427968">
      <w:pPr>
        <w:rPr>
          <w:b/>
          <w:u w:val="single"/>
        </w:rPr>
      </w:pPr>
      <w:r>
        <w:rPr>
          <w:b/>
          <w:u w:val="single"/>
        </w:rPr>
        <w:t xml:space="preserve">INSCHRIJVINGSSOM </w:t>
      </w:r>
      <w:r w:rsidRPr="00D270E7">
        <w:rPr>
          <w:b/>
          <w:u w:val="single"/>
        </w:rPr>
        <w:t>LEVERING, INSTALLATIE EN ONDERHOUD (5 jaar)</w:t>
      </w:r>
    </w:p>
    <w:p w14:paraId="40314D45" w14:textId="77777777" w:rsidR="00427968" w:rsidRDefault="00427968" w:rsidP="00427968"/>
    <w:p w14:paraId="3E6E1F7E" w14:textId="3CD1F146" w:rsidR="00427968" w:rsidRPr="00A42E43" w:rsidRDefault="00427968" w:rsidP="00427968">
      <w:pPr>
        <w:rPr>
          <w:b/>
          <w:u w:val="double"/>
          <w:lang w:val="en-US"/>
        </w:rPr>
      </w:pPr>
      <w:r w:rsidRPr="00A42E43">
        <w:rPr>
          <w:b/>
          <w:lang w:val="en-US"/>
        </w:rPr>
        <w:t xml:space="preserve">TOTAAL PERCEEL </w:t>
      </w:r>
      <w:r>
        <w:rPr>
          <w:b/>
          <w:lang w:val="en-US"/>
        </w:rPr>
        <w:t>1</w:t>
      </w:r>
      <w:r w:rsidRPr="00A42E43">
        <w:rPr>
          <w:b/>
          <w:lang w:val="en-US"/>
        </w:rPr>
        <w:t xml:space="preserve"> </w:t>
      </w:r>
      <w:r w:rsidRPr="00A42E43">
        <w:rPr>
          <w:lang w:val="en-US"/>
        </w:rPr>
        <w:t>(</w:t>
      </w:r>
      <w:proofErr w:type="spellStart"/>
      <w:r w:rsidRPr="00A42E43">
        <w:rPr>
          <w:lang w:val="en-US"/>
        </w:rPr>
        <w:t>som</w:t>
      </w:r>
      <w:proofErr w:type="spellEnd"/>
      <w:r w:rsidRPr="00A42E43">
        <w:rPr>
          <w:lang w:val="en-US"/>
        </w:rPr>
        <w:t xml:space="preserve"> A + B)</w:t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b/>
          <w:lang w:val="en-US"/>
        </w:rPr>
        <w:t>excl. BTW</w:t>
      </w:r>
      <w:r w:rsidRPr="00A42E43">
        <w:rPr>
          <w:b/>
          <w:lang w:val="en-US"/>
        </w:rPr>
        <w:tab/>
        <w:t xml:space="preserve">€ </w:t>
      </w:r>
      <w:r w:rsidRPr="00A42E43">
        <w:rPr>
          <w:b/>
          <w:u w:val="double"/>
          <w:lang w:val="en-US"/>
        </w:rPr>
        <w:t>_____________</w:t>
      </w:r>
      <w:r w:rsidR="00A77DA6">
        <w:rPr>
          <w:rStyle w:val="Voetnootmarkering"/>
          <w:b/>
          <w:u w:val="double"/>
          <w:lang w:val="en-US"/>
        </w:rPr>
        <w:footnoteReference w:id="2"/>
      </w:r>
    </w:p>
    <w:p w14:paraId="21BB03EF" w14:textId="77777777" w:rsidR="00427968" w:rsidRPr="00A42E43" w:rsidRDefault="00427968" w:rsidP="00427968">
      <w:pPr>
        <w:rPr>
          <w:b/>
          <w:u w:val="double"/>
          <w:lang w:val="en-US"/>
        </w:rPr>
      </w:pPr>
    </w:p>
    <w:p w14:paraId="1E92B587" w14:textId="77777777" w:rsidR="00427968" w:rsidRPr="00427968" w:rsidRDefault="00427968" w:rsidP="00427968">
      <w:pPr>
        <w:rPr>
          <w:lang w:val="en-US"/>
        </w:rPr>
      </w:pPr>
      <w:r w:rsidRPr="00A42E43">
        <w:rPr>
          <w:b/>
          <w:lang w:val="en-US"/>
        </w:rPr>
        <w:tab/>
      </w:r>
      <w:r w:rsidRPr="00A42E43">
        <w:rPr>
          <w:b/>
          <w:lang w:val="en-US"/>
        </w:rPr>
        <w:tab/>
      </w:r>
      <w:r w:rsidRPr="00A42E43">
        <w:rPr>
          <w:b/>
          <w:lang w:val="en-US"/>
        </w:rPr>
        <w:tab/>
      </w:r>
      <w:r w:rsidRPr="00A42E43">
        <w:rPr>
          <w:b/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lang w:val="en-US"/>
        </w:rPr>
        <w:tab/>
      </w:r>
      <w:r w:rsidRPr="00A42E43">
        <w:rPr>
          <w:b/>
          <w:lang w:val="en-US"/>
        </w:rPr>
        <w:t xml:space="preserve">incl. </w:t>
      </w:r>
      <w:r w:rsidRPr="00427968">
        <w:rPr>
          <w:b/>
          <w:lang w:val="en-US"/>
        </w:rPr>
        <w:t>BTW</w:t>
      </w:r>
      <w:r w:rsidRPr="00427968">
        <w:rPr>
          <w:b/>
          <w:lang w:val="en-US"/>
        </w:rPr>
        <w:tab/>
        <w:t xml:space="preserve">€ </w:t>
      </w:r>
      <w:r w:rsidRPr="00427968">
        <w:rPr>
          <w:b/>
          <w:u w:val="double"/>
          <w:lang w:val="en-US"/>
        </w:rPr>
        <w:t>_____________</w:t>
      </w:r>
    </w:p>
    <w:p w14:paraId="7D4ABD61" w14:textId="77777777" w:rsidR="00427968" w:rsidRPr="00427968" w:rsidRDefault="00427968" w:rsidP="00427968">
      <w:pPr>
        <w:rPr>
          <w:lang w:val="en-US"/>
        </w:rPr>
      </w:pPr>
    </w:p>
    <w:p w14:paraId="37501B10" w14:textId="77777777" w:rsidR="00427968" w:rsidRPr="00427968" w:rsidRDefault="00427968" w:rsidP="003C19FE">
      <w:pPr>
        <w:rPr>
          <w:lang w:val="en-US"/>
        </w:rPr>
      </w:pPr>
    </w:p>
    <w:sectPr w:rsidR="00427968" w:rsidRPr="00427968" w:rsidSect="002C786E">
      <w:headerReference w:type="default" r:id="rId8"/>
      <w:pgSz w:w="11906" w:h="16838"/>
      <w:pgMar w:top="1440" w:right="566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69AD9" w14:textId="77777777" w:rsidR="00BC1E54" w:rsidRDefault="00BC1E54" w:rsidP="00220940">
      <w:pPr>
        <w:spacing w:line="240" w:lineRule="auto"/>
      </w:pPr>
      <w:r>
        <w:separator/>
      </w:r>
    </w:p>
  </w:endnote>
  <w:endnote w:type="continuationSeparator" w:id="0">
    <w:p w14:paraId="7C828F36" w14:textId="77777777" w:rsidR="00BC1E54" w:rsidRDefault="00BC1E54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F5738" w14:textId="77777777" w:rsidR="00BC1E54" w:rsidRDefault="00BC1E54" w:rsidP="00220940">
      <w:pPr>
        <w:spacing w:line="240" w:lineRule="auto"/>
      </w:pPr>
      <w:r>
        <w:separator/>
      </w:r>
    </w:p>
  </w:footnote>
  <w:footnote w:type="continuationSeparator" w:id="0">
    <w:p w14:paraId="3319EBCC" w14:textId="77777777" w:rsidR="00BC1E54" w:rsidRDefault="00BC1E54" w:rsidP="00220940">
      <w:pPr>
        <w:spacing w:line="240" w:lineRule="auto"/>
      </w:pPr>
      <w:r>
        <w:continuationSeparator/>
      </w:r>
    </w:p>
  </w:footnote>
  <w:footnote w:id="1">
    <w:p w14:paraId="52F47D65" w14:textId="52EBD833" w:rsidR="00A77DA6" w:rsidRDefault="00A77DA6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A77DA6">
        <w:t>Een Inschrijvingssom van Inschrijver met een totale prijs van levering en installatie, boven het gestelde bedrag van €360.000,- is ongeldig en komt niet voor gunning in aanmerking</w:t>
      </w:r>
    </w:p>
  </w:footnote>
  <w:footnote w:id="2">
    <w:p w14:paraId="5D21CE9D" w14:textId="6BF5B08B" w:rsidR="00A77DA6" w:rsidRDefault="00A77DA6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A77DA6">
        <w:t>Een Inschrijvingssom van Inschrijver met een totale prijs van levering en installatie inclusief onderhoud gedurende 5 jaar (op basis van prijsniveau 2022 zonder indexering), boven het gestelde bedrag van €375.000,- is ongeldig en komt niet voor gunning in aanmerking.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0BF52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43C890BE" w14:textId="4146B17F" w:rsidR="00220940" w:rsidRPr="00220940" w:rsidRDefault="009B4203">
    <w:pPr>
      <w:pStyle w:val="Koptekst"/>
      <w:rPr>
        <w:sz w:val="18"/>
        <w:szCs w:val="18"/>
      </w:rPr>
    </w:pPr>
    <w:r w:rsidRPr="009B4203">
      <w:rPr>
        <w:sz w:val="18"/>
        <w:szCs w:val="18"/>
      </w:rPr>
      <w:t>AI 20</w:t>
    </w:r>
    <w:r w:rsidR="007C16C4">
      <w:rPr>
        <w:sz w:val="18"/>
        <w:szCs w:val="18"/>
      </w:rPr>
      <w:t>22</w:t>
    </w:r>
    <w:r w:rsidRPr="009B4203">
      <w:rPr>
        <w:sz w:val="18"/>
        <w:szCs w:val="18"/>
      </w:rPr>
      <w:t>-0</w:t>
    </w:r>
    <w:r w:rsidR="007C16C4">
      <w:rPr>
        <w:sz w:val="18"/>
        <w:szCs w:val="18"/>
      </w:rPr>
      <w:t>0</w:t>
    </w:r>
    <w:r w:rsidR="002432D2">
      <w:rPr>
        <w:sz w:val="18"/>
        <w:szCs w:val="18"/>
      </w:rPr>
      <w:t>06</w:t>
    </w:r>
    <w:r>
      <w:rPr>
        <w:sz w:val="18"/>
        <w:szCs w:val="18"/>
      </w:rPr>
      <w:t xml:space="preserve">  </w:t>
    </w:r>
    <w:r w:rsidR="007C16C4" w:rsidRPr="007C16C4">
      <w:rPr>
        <w:sz w:val="18"/>
        <w:szCs w:val="18"/>
      </w:rPr>
      <w:t xml:space="preserve">Levering zonnepanelen op sportgebouw Sportcentrum </w:t>
    </w:r>
    <w:proofErr w:type="spellStart"/>
    <w:r w:rsidR="007C16C4" w:rsidRPr="007C16C4">
      <w:rPr>
        <w:sz w:val="18"/>
        <w:szCs w:val="18"/>
      </w:rPr>
      <w:t>Caland</w:t>
    </w:r>
    <w:proofErr w:type="spellEnd"/>
  </w:p>
  <w:p w14:paraId="0065AEB5" w14:textId="537EB65D" w:rsidR="00220940" w:rsidRPr="00220940" w:rsidRDefault="007C16C4">
    <w:pPr>
      <w:pStyle w:val="Koptekst"/>
      <w:rPr>
        <w:sz w:val="18"/>
        <w:szCs w:val="18"/>
      </w:rPr>
    </w:pPr>
    <w:r>
      <w:rPr>
        <w:sz w:val="18"/>
        <w:szCs w:val="18"/>
      </w:rPr>
      <w:t>Bijlage 2</w:t>
    </w:r>
    <w:r w:rsidR="00CC39EC">
      <w:rPr>
        <w:sz w:val="18"/>
        <w:szCs w:val="18"/>
      </w:rPr>
      <w:t xml:space="preserve"> -</w:t>
    </w:r>
    <w:r w:rsidR="002C786E">
      <w:rPr>
        <w:sz w:val="18"/>
        <w:szCs w:val="18"/>
      </w:rPr>
      <w:t xml:space="preserve"> </w:t>
    </w:r>
    <w:r>
      <w:rPr>
        <w:sz w:val="18"/>
        <w:szCs w:val="18"/>
      </w:rPr>
      <w:t>Inschrijvingsstaat</w:t>
    </w:r>
  </w:p>
  <w:p w14:paraId="57EBF586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4203"/>
    <w:rsid w:val="000B46D8"/>
    <w:rsid w:val="0012738E"/>
    <w:rsid w:val="00177A29"/>
    <w:rsid w:val="001C3C5E"/>
    <w:rsid w:val="00220940"/>
    <w:rsid w:val="00234172"/>
    <w:rsid w:val="002432D2"/>
    <w:rsid w:val="002746C5"/>
    <w:rsid w:val="002B5524"/>
    <w:rsid w:val="002C460D"/>
    <w:rsid w:val="002C786E"/>
    <w:rsid w:val="003130BA"/>
    <w:rsid w:val="00323120"/>
    <w:rsid w:val="00367491"/>
    <w:rsid w:val="003B3222"/>
    <w:rsid w:val="003C19FE"/>
    <w:rsid w:val="00424DED"/>
    <w:rsid w:val="00427968"/>
    <w:rsid w:val="00482A4F"/>
    <w:rsid w:val="00527398"/>
    <w:rsid w:val="005709F3"/>
    <w:rsid w:val="00632123"/>
    <w:rsid w:val="00664B71"/>
    <w:rsid w:val="006B77D2"/>
    <w:rsid w:val="006C583D"/>
    <w:rsid w:val="007C16C4"/>
    <w:rsid w:val="008104C5"/>
    <w:rsid w:val="008402D9"/>
    <w:rsid w:val="00847FFD"/>
    <w:rsid w:val="0086631D"/>
    <w:rsid w:val="00904E98"/>
    <w:rsid w:val="009175F9"/>
    <w:rsid w:val="009761CF"/>
    <w:rsid w:val="009B0D92"/>
    <w:rsid w:val="009B4203"/>
    <w:rsid w:val="00A03098"/>
    <w:rsid w:val="00A1411A"/>
    <w:rsid w:val="00A3732E"/>
    <w:rsid w:val="00A53085"/>
    <w:rsid w:val="00A77DA6"/>
    <w:rsid w:val="00A86DE4"/>
    <w:rsid w:val="00B905A7"/>
    <w:rsid w:val="00BC1E54"/>
    <w:rsid w:val="00BD0C39"/>
    <w:rsid w:val="00BE1DBE"/>
    <w:rsid w:val="00C75636"/>
    <w:rsid w:val="00CC39EC"/>
    <w:rsid w:val="00CC3D53"/>
    <w:rsid w:val="00D93CF8"/>
    <w:rsid w:val="00DD0355"/>
    <w:rsid w:val="00E74008"/>
    <w:rsid w:val="00EB1492"/>
    <w:rsid w:val="00F12F0D"/>
    <w:rsid w:val="00F148EC"/>
    <w:rsid w:val="00FD0FAE"/>
    <w:rsid w:val="00FE2507"/>
    <w:rsid w:val="00FF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30BDD5"/>
  <w15:docId w15:val="{138F6C2E-1D3D-494D-B107-BBBD75CB0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semiHidden/>
    <w:unhideWhenUsed/>
    <w:rsid w:val="00A77DA6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77DA6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77D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GloedEnergie\gemeente%20Amsterdam\gemeentelijk%20vastgoed\Sport&amp;Bos\_aanbesteding\_formats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24771-4439-4C8D-81C8-E20C2CF27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format_inschrijvingsbiljet_20161018.dotx</Template>
  <TotalTime>2</TotalTime>
  <Pages>2</Pages>
  <Words>182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Hop, Rende</cp:lastModifiedBy>
  <cp:revision>3</cp:revision>
  <dcterms:created xsi:type="dcterms:W3CDTF">2022-01-12T17:03:00Z</dcterms:created>
  <dcterms:modified xsi:type="dcterms:W3CDTF">2022-02-03T16:58:00Z</dcterms:modified>
</cp:coreProperties>
</file>